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LEART KURRUMELI</w:t>
      </w:r>
    </w:p>
    <w:p>
      <w:r>
        <w:t>📞 049-978-079</w:t>
      </w:r>
    </w:p>
    <w:p>
      <w:r>
        <w:t>📧 Kurrumelileart2@gmail.com</w:t>
      </w:r>
    </w:p>
    <w:p>
      <w:r>
        <w:t>📍 Prishtinë</w:t>
      </w:r>
    </w:p>
    <w:p>
      <w:r>
        <w:br/>
        <w:t>PROFIL</w:t>
      </w:r>
    </w:p>
    <w:p>
      <w:r>
        <w:t>Punëtor i përgjegjshëm dhe korrekt me përvojë në punë magazine. I mësuar me punë fizike, organizim dhe respektim të orarit. I gatshëm të punoj në ekip dhe të kryej detyrat me përpikëri.</w:t>
      </w:r>
    </w:p>
    <w:p>
      <w:r>
        <w:br/>
        <w:t>EKSPERIENCA E PUNËS</w:t>
      </w:r>
    </w:p>
    <w:p>
      <w:r>
        <w:t>Punëtor Magazine – Drena</w:t>
      </w:r>
    </w:p>
    <w:p>
      <w:r>
        <w:t>- Pranim dhe sistemim i mallrave</w:t>
      </w:r>
    </w:p>
    <w:p>
      <w:r>
        <w:t>- Organizim i magazinës</w:t>
      </w:r>
    </w:p>
    <w:p>
      <w:r>
        <w:t>- Punë fizike dhe bashkëpunim me ekipin</w:t>
      </w:r>
    </w:p>
    <w:p>
      <w:r>
        <w:br/>
        <w:t>SHKOLLIMI</w:t>
      </w:r>
    </w:p>
    <w:p>
      <w:r>
        <w:t>Shkolla e Mesme “Gjin Gazulli”</w:t>
      </w:r>
    </w:p>
    <w:p>
      <w:r>
        <w:t>Klasë 11</w:t>
      </w:r>
    </w:p>
    <w:p>
      <w:r>
        <w:br/>
        <w:t>AFTËSITË</w:t>
      </w:r>
    </w:p>
    <w:p>
      <w:r>
        <w:t>- Punë fizike</w:t>
      </w:r>
    </w:p>
    <w:p>
      <w:r>
        <w:t>- Organizim dhe përgjegjësi</w:t>
      </w:r>
    </w:p>
    <w:p>
      <w:r>
        <w:t>- Punë në ekip</w:t>
      </w:r>
    </w:p>
    <w:p>
      <w:r>
        <w:t>- Komunikim bazik</w:t>
      </w:r>
    </w:p>
    <w:p>
      <w:r>
        <w:br/>
        <w:t>GJUHËT</w:t>
      </w:r>
    </w:p>
    <w:p>
      <w:r>
        <w:t>Shqip – amtare</w:t>
      </w:r>
    </w:p>
    <w:p>
      <w:r>
        <w:t>Anglisht – bazike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